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0695534" name="019f6aa4-8b93-79dc-a27d-8eb673c2e36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1409149" name="019f6aa4-8b93-79dc-a27d-8eb673c2e36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479651150" name="019f6aa4-cf0e-7c36-856a-63631aa87f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0244224" name="019f6aa4-cf0e-7c36-856a-63631aa87fc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DG - UG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347389" name="019f6aa5-d76f-78e7-86fe-7371cc6411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494091" name="019f6aa5-d76f-78e7-86fe-7371cc64116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5720470" name="019f6aa5-fb9b-7b2b-90d8-51e3e285ba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1271665" name="019f6aa5-fb9b-7b2b-90d8-51e3e285ba6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4697647" name="019f6ae7-1a86-7ab2-a8ac-d56a61b634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6302324" name="019f6ae7-1a86-7ab2-a8ac-d56a61b634c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1320322" name="019f6ae7-5224-7520-8524-a57dd75e10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089276" name="019f6ae7-5224-7520-8524-a57dd75e10c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EFH.Chofelstrasse 8, Stadel bei Niederglatt</w:t>
          </w:r>
        </w:p>
        <w:p>
          <w:pPr>
            <w:spacing w:before="0" w:after="0"/>
          </w:pPr>
          <w:r>
            <w:t>DN 1075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